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严如根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TZ床边教室（海安）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（海安）全科211;全科212;全科213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TZ床边教室（盐城）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（盐城）全科211;全科212;全科213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TZ床边教室（海安）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（海安）全科211;全科212;全科213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TZ床边教室（盐城）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（盐城）全科211;全科212;全科213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TZ床边教室（海安）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（海安）全科211;全科212;全科213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TZ床边教室（盐城）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（盐城）全科211;全科212;全科213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